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3864175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38243" name="019ecf3b-8cea-79cf-8953-7e113fb7a0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521175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55364" name="019ecf40-5333-75c1-8dd0-b95ba52708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7933647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06564" name="019ecf51-b16d-7905-a306-aedc521289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9941797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777333" name="019ecf52-ccb4-79ca-bb6d-3bb24e3c77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579357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403559" name="019ecf59-bf9b-7fc9-bc00-c1fd31e7b5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4082364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63323" name="019ecf5e-6b28-7182-ab81-1fead1b660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2533422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47383" name="019ecf67-96c9-7263-bbdc-b3e56a270b1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499099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27030" name="019ecf6d-6730-7947-b51a-399be16a6a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0235667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623305" name="019ecf7d-57dd-71d7-8b76-581517e4b8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747776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817300" name="019ecf83-ccd3-7aee-b818-7cfc05e2bd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8628905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26538" name="019ecf9a-361f-707a-8b2f-f87566447f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8687498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336971" name="019ecf9d-7ecb-7a06-a6de-bb2a99e228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2995594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36871" name="019ecfa0-7819-7850-9d18-77e72b6f9d5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155456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422354" name="019ecfab-8b11-7dda-9ca1-07131e2b82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6876966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440249" name="019ecfac-ac55-7d82-89d0-74bb1284b1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67914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757820" name="019ecfbe-b880-76d9-971c-1a2aadcfe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767596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107179" name="019ecfc0-9583-7094-b09c-5b40d49ed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6463645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857681" name="019ecfc5-9349-7a58-9d27-c8490644b7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0925473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216489" name="019ed05e-67a3-73b5-8e26-2f9550e443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948245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11818" name="019ed055-2bed-703e-bc75-36bc8c11a8b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0835348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834375" name="019ed05c-214f-7c33-8e00-7fa96fcf2c7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5188410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634281" name="019ed065-f846-7439-b075-9aafdc85ac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902632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273739" name="019ed070-6f14-7863-ac12-f4f1ce8c60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6917509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833203" name="019ed078-427a-7772-be34-3bde5d586a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0714320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88472" name="019ed07d-b6dd-752b-977c-047f47cadc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768444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67211" name="019ed085-e657-741c-b3af-b8ccde54883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2414170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695928" name="019ed088-2c13-7c12-96c5-8f9000a7c8b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8121369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07629" name="019ed0a4-8877-731b-9205-3e9ba6e8a81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2249378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229476" name="019ed0a6-4d17-7288-affe-9f6ae392db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6539849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505027" name="019ed0a7-6e93-73dc-afb5-95c34543f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4080167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159667" name="019ed0a9-bf77-7211-8efe-c084fffdd8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3231504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865511" name="019ed0ad-d4fa-78b3-8824-1f2f0aa7ea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2424250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170110" name="019ed0b7-a717-7cfb-b2e8-8d7cfe2f1b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339721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599670" name="019ed0bb-2139-7c08-90bb-01bc7eac51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293522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020396" name="019ecf3d-76cd-7532-a2de-4f9e31d216e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872651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77613" name="019ecf41-76fc-7b89-96c7-70ffb168fa1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1813117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38975" name="019ecf51-4414-7567-98b7-482808e1b83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693544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55491" name="019ecf53-4a96-700c-8eec-6a03382b4dd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098929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435961" name="019ecf5a-bedf-74b5-8979-fc2e3bb052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7979215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5587" name="019ecf5f-9246-7552-9f73-c2c7ec7c6d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6253633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709612" name="019ecf68-3d59-7488-bec6-d87c7039f89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102353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514724" name="019ecf6d-fda1-7cd1-bb0e-8b629956ae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1279275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219741" name="019ecf7e-4fa1-7ea4-bb67-d295d1be929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669504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327782" name="019ecf9a-e0b8-7907-8be7-01eec160d4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1663886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937492" name="019ecf9d-e6db-74a2-9d5f-9c0aad94633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2216244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456875" name="019ecfa0-e214-7752-aaf0-586f25e791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883576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594499" name="019ecfab-ca49-7b15-9031-c18134c6e69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8444263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810576" name="019ecfad-1a9e-76c6-ba1f-4aed47c3ac7e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1093854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18385" name="019ecfbf-56ca-7c89-8e23-27055116732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371712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431367" name="019ecfc1-1b58-7c71-8748-05dc478c0fd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0025637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134529" name="019ecfc5-f0aa-7425-8066-aa2080b5b04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577389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97619" name="019ed054-c7a7-7414-a8a4-e51ac393c3d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172253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24452" name="019ed05c-9829-7567-935b-8a2b690179e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6415593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379230" name="019ed066-9b45-73e5-a88d-c7401b392c7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0376461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846039" name="019ed06c-b6aa-73fe-b567-3ee75bffc1f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8920989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618554" name="019ed071-9f65-74ac-a222-647ab6fc4b7c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5822505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816538" name="019ed07a-d264-7865-938a-6aa21e17d46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075619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125746" name="019ed07e-2a37-7703-b18d-b845e361c70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0782496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053615" name="019ed086-51de-78ee-80e7-8438c286186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393509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860493" name="019ed08f-9b90-7212-b241-a92977b2bc7e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5697042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29643" name="019ed08b-8609-7bda-a3db-1ae1c83c7f5d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895268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837215" name="019ed0a5-2fad-7fb0-b771-ad29206e847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664671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031452" name="019ed0a6-c364-70fb-bbf6-0bebacad7f3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995093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703563" name="019ed0a7-e213-7e03-831b-3ebe5fc1049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7546202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94231" name="019ed0aa-8313-7b4b-82a6-66d9fa10e11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9073189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40312" name="019ed0ae-13a8-7ae5-8e88-908c2c16329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72413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350045" name="019ed0ba-2f04-7f61-a5fa-c0590805ee4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6265885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391855" name="019ed0bb-a792-7670-9c51-2e191da8fd3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4087158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34089" name="019ecf4c-ea45-719c-ae28-c0d8a2507299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6984161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316910" name="019ecf58-1b69-7d43-bf64-aaf2dfde5c5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1652735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44921" name="019ecf6d-b7fe-7cc4-b76a-6884bf12a22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637971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849901" name="019ecf7d-d44f-7cea-a2f8-199f4ffd31c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1948876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760566" name="019ecf9f-adb1-7aca-9ccd-239d0453813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1015573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159755" name="019ecfab-0f0e-7a09-aa98-c185771eff2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9908157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9185" name="019ecfbf-0b3f-7ef7-bee5-628b04449844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450155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575091" name="019ecfc5-2a7d-7bb4-8f75-3af34c9e19a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4868722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883388" name="019ed053-4679-7e70-908f-1108505cc24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0815038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191281" name="019ed062-bd75-7f77-a6ca-b0a819e90d1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084382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96243" name="019ed06b-5d86-74a9-a47b-e5d5c45e1d4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1020156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12010" name="019ed07d-3722-7598-9117-2f8c0602e7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2289909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3557" name="019ed085-a1af-71fb-a991-7237b510b61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6024861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478845" name="019ed0a0-3f17-7b3c-a0f7-2ecd4bf8a34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4305343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220787" name="019ed0ad-4ef9-7c19-bb29-d60eac391aa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708481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883957" name="019ecf55-50ef-70fe-add3-c9abe56d31eb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711822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26531" name="019ecf9e-fcfa-734e-a57f-46b8c6c4ce1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771317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22888" name="019ed0ad-1771-7de1-b115-51aa9952e59d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0078220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454321" name="019ecf31-0fe0-764e-95b0-e82874e50fc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9133397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022383" name="019ecf98-98ad-74d5-a985-439770c1394d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107694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022643" name="019ecfaa-629b-7dd9-b6fa-829e11556162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12587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281473" name="019ecfbe-24b9-744d-adeb-c759de0af58e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2971013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703399" name="019ecfc3-7367-7df2-a56b-8d48596ad4af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293813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536942" name="019ed067-2974-74bc-bc74-c4fcff2706f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667891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213660" name="019ecf39-e83c-784a-8bfd-47914ed2d63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5466405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350454" name="019ecfaa-c855-7344-8a3f-38f24371500b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3500538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5514" name="019ecfc4-62a6-7ad1-8de5-aa4dae98b588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7254146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206596" name="019ed060-783a-7462-ac69-d63cf00abc2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751280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483983" name="019ed07c-b8d3-7370-956d-9483a99f88f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1272267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837450" name="019ed0ac-c19b-7147-9e4f-d99bedfb4d1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5384655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813046" name="019ed0b6-1973-7f9e-9dd9-27e025d740f4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alter Bodenbelag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6955004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886074" name="019ecf4b-99a3-70de-af40-f4d0d33ac83c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Gemeinschaftsküche Balkon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383017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996774" name="019ecf4f-8c4e-7525-ab26-81a0249a42f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4199689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544989" name="019ed080-2549-7c86-b2bb-930f2f60b568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16504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718740" name="019ecf5d-4046-7058-8f65-37b425fa0a8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6374151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277972" name="019ecfbf-d044-7691-88f0-febf39a176ad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4962643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54" name="019ed055-e8cc-7df6-812f-a79eaccbe6c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072746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05866" name="019ed072-2e84-734d-932d-abdcb15d80b9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6268541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006134" name="019ed07b-98d3-736d-bda8-36e33a917e5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Wand/Boden</w:t>
            </w:r>
          </w:p>
        </w:tc>
        <w:tc>
          <w:p>
            <w:pPr>
              <w:spacing w:before="0" w:after="0" w:line="240" w:lineRule="auto"/>
            </w:pPr>
            <w:r>
              <w:t>Fliesen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0687465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611922" name="019ecf62-9ff8-7487-9a4a-b30ad8928e9d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52728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525023" name="019ecf6f-f79b-7204-8b6a-de0c23178d5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664638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46849" name="019ecf71-8843-7290-bed5-b7c3a114c4d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7852087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190951" name="019ecf7f-c09c-7188-977a-5c0e20a2f44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143817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5370" name="019ecf80-fb41-79e8-a9f6-d8ebad763d3e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0465297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993704" name="019ed081-5742-71a9-8d19-973c11e17c52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Balkone und Fenster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217940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769491" name="019ecf81-6d13-7ee9-88e2-8a4949d35eed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082449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01276" name="019ed07f-8e7c-7a9f-9ee3-c4faec9b5de2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Balkone</w:t>
            </w:r>
          </w:p>
          <w:p>
            <w:pPr>
              <w:spacing w:before="0" w:after="0" w:line="240" w:lineRule="auto"/>
            </w:pPr>
            <w:r>
              <w:t>1.OG-DG</w:t>
            </w:r>
          </w:p>
        </w:tc>
        <w:tc>
          <w:p>
            <w:pPr>
              <w:spacing w:before="0" w:after="0" w:line="240" w:lineRule="auto"/>
            </w:pPr>
            <w:r>
              <w:t>Betonbrüstungen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7497905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47377" name="019ecf8b-efc4-7b8e-97b8-3cb0a51310bc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6983625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520421" name="019ecf9b-e526-7137-b26e-33d9f7b01671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Radiatorennische</w:t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5176704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558436" name="019ed06e-1ef8-7baf-8ef1-156984dad68a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4915207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568823" name="019ecf77-443a-7926-98cd-59c6769b9eed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9195853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829489" name="019ecf8a-f607-711b-bc3c-5c351bb38e5d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4654400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56323" name="019ed05f-ee9f-71c6-b94c-8dc5b1573042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3168598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381784" name="019ed0a5-e10d-7c7c-a0fc-002bc08433a1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Allgemein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3157545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539264" name="019ecfb0-5979-7ead-b57f-e144329ffdd2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6715050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921777" name="019ed0b9-a685-76ca-b239-a4f716fe2b1b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footer.xml" Type="http://schemas.openxmlformats.org/officeDocument/2006/relationships/footer" Id="rId1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